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4. OG, rechts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7195581" name="019f1ce3-0b92-7f1f-ae9d-38cca862e0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369422" name="019f1ce3-0b92-7f1f-ae9d-38cca862e05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57090816" name="019f1ce3-2c43-769f-9140-8105f269443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6414460" name="019f1ce3-2c43-769f-9140-8105f269443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Winkelrainweg 12, 8102 Oberengstringen</w:t>
          </w:r>
        </w:p>
        <w:p>
          <w:pPr>
            <w:spacing w:before="0" w:after="0"/>
          </w:pPr>
          <w:r>
            <w:t>DN 942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